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93981830" name="2f4cd370-13ad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813937" name="2f4cd370-13ad-11f1-8262-c54e79b9f27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2163683" name="44bf3e50-13ad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5963519" name="44bf3e50-13ad-11f1-8262-c54e79b9f2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35436103" name="5f15cc10-13ad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7109005" name="5f15cc10-13ad-11f1-8262-c54e79b9f27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alle 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1934158" name="07056f7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8836604" name="07056f70-13ae-11f1-8262-c54e79b9f27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2629600" name="1b7362a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4786716" name="1b7362a0-13ae-11f1-8262-c54e79b9f27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84144735" name="30a8c48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153314" name="30a8c480-13ae-11f1-8262-c54e79b9f27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10068142" name="e147c39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3878677" name="e147c390-13ae-11f1-8262-c54e79b9f27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5976277" name="f39b3b30-13ae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8683775" name="f39b3b30-13ae-11f1-8262-c54e79b9f27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55678792" name="02b7f1d0-13af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80986" name="02b7f1d0-13af-11f1-8262-c54e79b9f27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180387" name="3ebb8fc0-13af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824680" name="3ebb8fc0-13af-11f1-8262-c54e79b9f27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02196669" name="cec41ec0-13af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2045747" name="cec41ec0-13af-11f1-8262-c54e79b9f27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22313666" name="e4071530-13af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9228702" name="e4071530-13af-11f1-8262-c54e79b9f27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96703347" name="584ab960-13b0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3155911" name="584ab960-13b0-11f1-8262-c54e79b9f275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76592482" name="c94462b0-13b0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2315548" name="c94462b0-13b0-11f1-8262-c54e79b9f275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Reduit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96660014" name="19625590-13b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0173878" name="19625590-13b1-11f1-8262-c54e79b9f275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Curtibergstrasse 89, 8646 Wagen </w:t>
          </w:r>
        </w:p>
        <w:p>
          <w:pPr>
            <w:spacing w:before="0" w:after="0"/>
          </w:pPr>
          <w:r>
            <w:t>745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